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افتتاح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مؤتمرات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تخليد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شهيدة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الدبلوماسية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١٩ </w:t>
      </w:r>
      <w:r>
        <w:rPr>
          <w:rFonts w:cs="Arial" w:hint="cs"/>
          <w:rtl/>
        </w:rPr>
        <w:t>أغسطس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٢٠٠٣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مؤتمرات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وتخليدا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لذكراها</w:t>
      </w:r>
      <w:r>
        <w:t>.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حفل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ستعقبه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محاضرة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جيريمى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جرينستوك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بريطانيا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١٩٩٨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٢٠٠٣ </w:t>
      </w:r>
      <w:r>
        <w:rPr>
          <w:rFonts w:cs="Arial" w:hint="cs"/>
          <w:rtl/>
        </w:rPr>
        <w:t>ومبعوث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بريطانيا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٢٠٠٣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٢٠٠٤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المحاضرة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جيريمى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جرينستوك،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t>.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صندوقا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أساتذة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الدبلوماسية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محاضرة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تلاميذ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t>.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نادية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عائشة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الغفار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lastRenderedPageBreak/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روبينسون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مفوضة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للمنظمة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محاضرة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الاحتفالية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t>.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الراحلة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جيريمى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جرينستوك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محاضرة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جيريمى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الدبلوماسية،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١٩٩٦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٢٠٠٤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وفرنسا،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والإمارات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ولبنان،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والسعودية،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مبعوثا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لبريطانيا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الائتلاف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ثمن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تسجيلا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لتجربته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ببغداد،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المبذولة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البوسنة،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اكسفورد،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١٩٩٨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٢٠٠٣ </w:t>
      </w:r>
      <w:r>
        <w:rPr>
          <w:rFonts w:cs="Arial" w:hint="cs"/>
          <w:rtl/>
        </w:rPr>
        <w:t>كممثل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لبريطانيا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استراتيجية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الإفريقية</w:t>
      </w:r>
      <w:r>
        <w:t>.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١٣٢٥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ومساهمات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المستديم</w:t>
      </w:r>
      <w:r>
        <w:t>.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والآن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جرينستوك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مؤتمرات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اكسفورد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١٩ </w:t>
      </w:r>
      <w:r>
        <w:rPr>
          <w:rFonts w:cs="Arial" w:hint="cs"/>
          <w:rtl/>
        </w:rPr>
        <w:t>أغسطس</w:t>
      </w:r>
      <w:r>
        <w:rPr>
          <w:rFonts w:cs="Arial"/>
          <w:rtl/>
        </w:rPr>
        <w:t xml:space="preserve"> ٢٠٠٣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مأساة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للمنظمة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٢٢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الضحايا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سيرجيو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للاجئين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٢٠٠٢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سكرتير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انتدابه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t>.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وممن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فرنسية،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هارفارد،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حربى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اللامبالاة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لافون</w:t>
      </w:r>
      <w:r>
        <w:rPr>
          <w:rFonts w:cs="Arial"/>
          <w:rtl/>
        </w:rPr>
        <w:t xml:space="preserve">)» </w:t>
      </w:r>
      <w:r>
        <w:rPr>
          <w:rFonts w:cs="Arial" w:hint="cs"/>
          <w:rtl/>
        </w:rPr>
        <w:t>الفرنسية،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والثلاثين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أسابيع</w:t>
      </w:r>
      <w:r>
        <w:t>.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١٩٤٦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الإنجليزى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والماجستير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نيويورك،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كملحقة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الإنجليزى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١٩٨٨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١٩٩٣.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نيويورك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كمديرة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١٩٩٨ </w:t>
      </w:r>
      <w:r>
        <w:rPr>
          <w:rFonts w:cs="Arial" w:hint="cs"/>
          <w:rtl/>
        </w:rPr>
        <w:t>كرئيسة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للبروتوكول،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لرؤساء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وانضمت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كوسوفا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١٩٩٩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٢٠٠١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كرئيسة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للبروتوكول،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تنفيذى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لمنظمة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ترقيتها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لسكرتير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>: ((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لمساندة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التحدى</w:t>
      </w:r>
      <w:r>
        <w:rPr>
          <w:rFonts w:hint="cs"/>
        </w:rPr>
        <w:t>»</w:t>
      </w:r>
      <w:r>
        <w:t>.</w:t>
      </w:r>
    </w:p>
    <w:p w:rsidR="00CC4D83" w:rsidRDefault="00CC4D83" w:rsidP="00CC4D83">
      <w:pPr>
        <w:jc w:val="both"/>
        <w:bidi w:val="1"/>
        <w:bidi w:val="1"/>
      </w:pP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((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نموذجا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لوطنها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ومناهضة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والظلمات</w:t>
      </w:r>
      <w:r>
        <w:t>)».</w:t>
      </w:r>
    </w:p>
    <w:sectPr w:rsidR="002E1E6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E1E6B"/>
    <w:rsid w:val="00326F90"/>
    <w:rsid w:val="00AA1D8D"/>
    <w:rsid w:val="00B47730"/>
    <w:rsid w:val="00CB0664"/>
    <w:rsid w:val="00CC4D8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34D649F1-7DA8-42B3-81DB-801679F9B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BEC722C-533D-4C7B-A527-036D7F7D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Mohsen Mahmoud</cp:lastModifiedBy>
  <cp:revision>2</cp:revision>
  <dcterms:created xsi:type="dcterms:W3CDTF">2013-12-23T23:15:00Z</dcterms:created>
  <dcterms:modified xsi:type="dcterms:W3CDTF">2024-08-25T22:08:00Z</dcterms:modified>
  <cp:category/>
</cp:coreProperties>
</file>